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27A" w:rsidRDefault="00CC527A" w:rsidP="00CC527A">
      <w:pPr>
        <w:autoSpaceDE w:val="0"/>
        <w:spacing w:before="240" w:after="120"/>
        <w:ind w:right="45"/>
        <w:jc w:val="right"/>
      </w:pPr>
      <w:r>
        <w:rPr>
          <w:rFonts w:ascii="Cambria" w:hAnsi="Cambria" w:cs="Cambria"/>
          <w:b/>
          <w:sz w:val="22"/>
          <w:szCs w:val="22"/>
        </w:rPr>
        <w:t xml:space="preserve">Załącznik nr 2 do SWZ </w:t>
      </w:r>
    </w:p>
    <w:p w:rsidR="00CC527A" w:rsidRDefault="00CC527A" w:rsidP="00CC527A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Cs w:val="22"/>
          <w:u w:val="single"/>
        </w:rPr>
        <w:t>OŚWIADCZENIE WYKONAWCY</w:t>
      </w:r>
    </w:p>
    <w:p w:rsidR="00CC527A" w:rsidRDefault="00CC527A" w:rsidP="00CC527A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</w:rPr>
        <w:t xml:space="preserve">składane na podstawie art. 125 ust. 1 ustawy z dnia 11 września 2019r. </w:t>
      </w:r>
    </w:p>
    <w:p w:rsidR="00CC527A" w:rsidRDefault="00CC527A" w:rsidP="00CC527A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eastAsia="Cambria" w:hAnsi="Cambria" w:cs="Cambria"/>
          <w:b/>
          <w:sz w:val="22"/>
          <w:szCs w:val="22"/>
        </w:rPr>
        <w:t xml:space="preserve"> </w:t>
      </w:r>
      <w:r>
        <w:rPr>
          <w:rFonts w:ascii="Cambria" w:hAnsi="Cambria" w:cs="Cambria"/>
          <w:b/>
          <w:sz w:val="22"/>
          <w:szCs w:val="22"/>
        </w:rPr>
        <w:t xml:space="preserve">Prawo zamówień publicznych (dalej jako: ustawa Pzp), </w:t>
      </w:r>
    </w:p>
    <w:p w:rsidR="00CC527A" w:rsidRDefault="00CC527A" w:rsidP="00CC527A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  <w:u w:val="single"/>
        </w:rPr>
        <w:t xml:space="preserve">DOTYCZĄCE SPEŁNIANIA WARUNKÓW UDZIAŁU W POSTĘPOWANIU </w:t>
      </w:r>
    </w:p>
    <w:p w:rsidR="00CC527A" w:rsidRDefault="00CC527A" w:rsidP="00CC527A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  <w:u w:val="single"/>
        </w:rPr>
        <w:t>ORAZ BRAKU PODSTAW WYKLUCZENIA</w:t>
      </w:r>
    </w:p>
    <w:p w:rsidR="00CC527A" w:rsidRDefault="00CC527A" w:rsidP="00CC527A">
      <w:pPr>
        <w:numPr>
          <w:ilvl w:val="0"/>
          <w:numId w:val="8"/>
        </w:numPr>
        <w:tabs>
          <w:tab w:val="left" w:pos="284"/>
        </w:tabs>
        <w:autoSpaceDE w:val="0"/>
        <w:spacing w:before="240" w:after="120"/>
        <w:ind w:left="0" w:right="45" w:firstLine="0"/>
      </w:pPr>
      <w:r>
        <w:rPr>
          <w:rFonts w:ascii="Cambria" w:hAnsi="Cambria" w:cs="Cambria"/>
          <w:b/>
          <w:sz w:val="22"/>
          <w:szCs w:val="22"/>
        </w:rPr>
        <w:t>ZAMAWIAJĄCY:</w:t>
      </w:r>
    </w:p>
    <w:p w:rsidR="00CC527A" w:rsidRDefault="00CC527A" w:rsidP="00CC527A">
      <w:pPr>
        <w:ind w:left="360"/>
        <w:jc w:val="left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Miasto i Gmina Serock</w:t>
      </w:r>
    </w:p>
    <w:p w:rsidR="00CC527A" w:rsidRDefault="00CC527A" w:rsidP="00CC527A">
      <w:pPr>
        <w:ind w:left="360"/>
        <w:jc w:val="left"/>
      </w:pPr>
      <w:r>
        <w:rPr>
          <w:rFonts w:ascii="Cambria" w:hAnsi="Cambria" w:cs="Cambria"/>
          <w:sz w:val="22"/>
          <w:szCs w:val="22"/>
        </w:rPr>
        <w:t xml:space="preserve">ul. Rynek 21, 05-140 Serock </w:t>
      </w:r>
    </w:p>
    <w:p w:rsidR="00CC527A" w:rsidRDefault="00CC527A" w:rsidP="00CC527A">
      <w:pPr>
        <w:numPr>
          <w:ilvl w:val="0"/>
          <w:numId w:val="8"/>
        </w:numPr>
        <w:tabs>
          <w:tab w:val="left" w:pos="284"/>
        </w:tabs>
        <w:spacing w:before="120" w:after="120"/>
        <w:ind w:hanging="720"/>
      </w:pPr>
      <w:r>
        <w:rPr>
          <w:rFonts w:ascii="Cambria" w:hAnsi="Cambria" w:cs="Cambria"/>
          <w:b/>
          <w:sz w:val="22"/>
          <w:szCs w:val="22"/>
        </w:rPr>
        <w:t>WYKONAWCA:</w:t>
      </w: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38"/>
      </w:tblGrid>
      <w:tr w:rsidR="00CC527A" w:rsidTr="00011D68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27A" w:rsidRDefault="00CC527A" w:rsidP="00011D68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27A" w:rsidRDefault="00CC527A" w:rsidP="00011D68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 Wykonawcy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27A" w:rsidRDefault="00CC527A" w:rsidP="00011D68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Adres(y) siedziby</w:t>
            </w:r>
          </w:p>
        </w:tc>
      </w:tr>
      <w:tr w:rsidR="00CC527A" w:rsidTr="00011D68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27A" w:rsidRDefault="00CC527A" w:rsidP="00011D68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27A" w:rsidRDefault="00CC527A" w:rsidP="00011D68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27A" w:rsidRDefault="00CC527A" w:rsidP="00011D68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:rsidR="00CC527A" w:rsidRDefault="00CC527A" w:rsidP="00CC527A"/>
    <w:p w:rsidR="00CC527A" w:rsidRPr="005221E0" w:rsidRDefault="00CC527A" w:rsidP="00CC527A">
      <w:r>
        <w:rPr>
          <w:rFonts w:ascii="Cambria" w:hAnsi="Cambria" w:cs="Cambria"/>
          <w:sz w:val="22"/>
          <w:szCs w:val="22"/>
        </w:rPr>
        <w:t>Przystępując do postępowania o udzielenie zamówienia publicznego na zadanie pn.:</w:t>
      </w:r>
      <w:r>
        <w:rPr>
          <w:rFonts w:ascii="Cambria" w:hAnsi="Cambria" w:cs="Cambria"/>
          <w:b/>
          <w:sz w:val="22"/>
          <w:szCs w:val="22"/>
        </w:rPr>
        <w:t xml:space="preserve"> </w:t>
      </w:r>
    </w:p>
    <w:p w:rsidR="008974BB" w:rsidRDefault="008974BB" w:rsidP="008974BB">
      <w:pPr>
        <w:numPr>
          <w:ilvl w:val="0"/>
          <w:numId w:val="13"/>
        </w:numPr>
        <w:jc w:val="center"/>
        <w:rPr>
          <w:rFonts w:ascii="Cambria" w:hAnsi="Cambria"/>
          <w:b/>
          <w:bCs/>
          <w:kern w:val="0"/>
          <w:sz w:val="28"/>
          <w:szCs w:val="22"/>
        </w:rPr>
      </w:pPr>
      <w:r>
        <w:rPr>
          <w:rFonts w:ascii="Cambria" w:hAnsi="Cambria"/>
          <w:b/>
          <w:bCs/>
          <w:kern w:val="0"/>
          <w:sz w:val="28"/>
          <w:szCs w:val="22"/>
        </w:rPr>
        <w:t>Budowa terenu rekreacyjnego w Ludwinowie Zegrzyńskim</w:t>
      </w:r>
    </w:p>
    <w:p w:rsidR="008974BB" w:rsidRDefault="008974BB" w:rsidP="008974BB">
      <w:pPr>
        <w:jc w:val="center"/>
        <w:rPr>
          <w:rFonts w:ascii="Cambria" w:hAnsi="Cambria"/>
          <w:kern w:val="0"/>
          <w:sz w:val="32"/>
          <w:szCs w:val="22"/>
        </w:rPr>
      </w:pPr>
      <w:r>
        <w:rPr>
          <w:rFonts w:ascii="Cambria" w:hAnsi="Cambria"/>
          <w:sz w:val="22"/>
          <w:szCs w:val="22"/>
        </w:rPr>
        <w:t>Numer referencyjny: PRI.271.2.8.2026</w:t>
      </w:r>
    </w:p>
    <w:p w:rsidR="00CC527A" w:rsidRDefault="00CC527A" w:rsidP="00CC527A">
      <w:pPr>
        <w:numPr>
          <w:ilvl w:val="0"/>
          <w:numId w:val="10"/>
        </w:numPr>
        <w:ind w:left="284" w:hanging="284"/>
      </w:pPr>
      <w:bookmarkStart w:id="0" w:name="_GoBack"/>
      <w:bookmarkEnd w:id="0"/>
      <w:r>
        <w:rPr>
          <w:rFonts w:ascii="Cambria" w:hAnsi="Cambria" w:cs="Cambria"/>
          <w:sz w:val="22"/>
          <w:szCs w:val="22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:rsidR="00CC527A" w:rsidRPr="00CC527A" w:rsidRDefault="00CC527A" w:rsidP="00CC527A">
      <w:pPr>
        <w:numPr>
          <w:ilvl w:val="0"/>
          <w:numId w:val="10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Oświadczam, że w celu wykazania spełniania warunków udziału w postępowaniu, określonych przez zamawiającego w Specyfikacji Warunków Zamówienia</w:t>
      </w:r>
      <w:r>
        <w:rPr>
          <w:rFonts w:ascii="Cambria" w:hAnsi="Cambria" w:cs="Cambria"/>
          <w:i/>
          <w:sz w:val="22"/>
          <w:szCs w:val="22"/>
        </w:rPr>
        <w:t>,</w:t>
      </w:r>
      <w:r>
        <w:rPr>
          <w:rFonts w:ascii="Cambria" w:hAnsi="Cambria" w:cs="Cambria"/>
          <w:sz w:val="22"/>
          <w:szCs w:val="22"/>
        </w:rPr>
        <w:t xml:space="preserve"> polegam na zasobach następującego/ych podmiotu/ów:………………….……………………………..………………………………………</w:t>
      </w:r>
    </w:p>
    <w:p w:rsidR="00CC527A" w:rsidRDefault="00CC527A" w:rsidP="00CC527A">
      <w:pPr>
        <w:ind w:left="284"/>
      </w:pPr>
      <w:r>
        <w:rPr>
          <w:rFonts w:ascii="Cambria" w:hAnsi="Cambria" w:cs="Cambria"/>
          <w:sz w:val="22"/>
          <w:szCs w:val="22"/>
        </w:rPr>
        <w:t xml:space="preserve">…………………………….……………………………………………………………………...……………………………………………………………………………………………………………….……………………………………….., w następującym zakresie: ………………………………………………………………………………………………………………………………………………………………………… </w:t>
      </w:r>
      <w:r>
        <w:rPr>
          <w:rFonts w:ascii="Cambria" w:hAnsi="Cambria" w:cs="Cambria"/>
          <w:i/>
          <w:sz w:val="22"/>
          <w:szCs w:val="22"/>
        </w:rPr>
        <w:t xml:space="preserve">(wskazać podmiot i określić odpowiedni zakres dla wskazanego podmiotu). </w:t>
      </w:r>
    </w:p>
    <w:p w:rsidR="00CC527A" w:rsidRPr="00572F70" w:rsidRDefault="00CC527A" w:rsidP="00CC527A">
      <w:pPr>
        <w:numPr>
          <w:ilvl w:val="0"/>
          <w:numId w:val="11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nie podlegam wykluczeniu z postępowania na podstawie </w:t>
      </w:r>
      <w:r>
        <w:rPr>
          <w:rFonts w:ascii="Cambria" w:hAnsi="Cambria" w:cs="Cambria"/>
          <w:sz w:val="22"/>
          <w:szCs w:val="22"/>
        </w:rPr>
        <w:br/>
        <w:t>art. 108 ust. 1 pkt 1-6 ustawy Pzp.</w:t>
      </w:r>
    </w:p>
    <w:p w:rsidR="00CC527A" w:rsidRPr="00572F70" w:rsidRDefault="00CC527A" w:rsidP="00CC527A">
      <w:pPr>
        <w:numPr>
          <w:ilvl w:val="0"/>
          <w:numId w:val="11"/>
        </w:numPr>
        <w:ind w:left="284" w:hanging="284"/>
        <w:rPr>
          <w:sz w:val="22"/>
        </w:rPr>
      </w:pPr>
      <w:r w:rsidRPr="00572F70">
        <w:rPr>
          <w:rFonts w:ascii="Cambria" w:hAnsi="Cambria" w:cs="Calibri"/>
          <w:kern w:val="0"/>
          <w:sz w:val="22"/>
          <w:lang w:eastAsia="pl-PL"/>
        </w:rPr>
        <w:t>Oświadczam, że nie podlegam wykluczeniu z postępowania na podstawie art. 7 pkt 1 ustawy z 13 kwietnia 2022 r. (Dz.U. z 202</w:t>
      </w:r>
      <w:r w:rsidR="000423FD">
        <w:rPr>
          <w:rFonts w:ascii="Cambria" w:hAnsi="Cambria" w:cs="Calibri"/>
          <w:kern w:val="0"/>
          <w:sz w:val="22"/>
          <w:lang w:eastAsia="pl-PL"/>
        </w:rPr>
        <w:t>5</w:t>
      </w:r>
      <w:r w:rsidRPr="00572F70">
        <w:rPr>
          <w:rFonts w:ascii="Cambria" w:hAnsi="Cambria" w:cs="Calibri"/>
          <w:kern w:val="0"/>
          <w:sz w:val="22"/>
          <w:lang w:eastAsia="pl-PL"/>
        </w:rPr>
        <w:t xml:space="preserve">r. poz. </w:t>
      </w:r>
      <w:r w:rsidR="000423FD">
        <w:rPr>
          <w:rFonts w:ascii="Cambria" w:hAnsi="Cambria" w:cs="Calibri"/>
          <w:kern w:val="0"/>
          <w:sz w:val="22"/>
          <w:lang w:eastAsia="pl-PL"/>
        </w:rPr>
        <w:t>514</w:t>
      </w:r>
      <w:r w:rsidRPr="00572F70">
        <w:rPr>
          <w:rFonts w:ascii="Cambria" w:hAnsi="Cambria" w:cs="Calibri"/>
          <w:kern w:val="0"/>
          <w:sz w:val="22"/>
          <w:lang w:eastAsia="pl-PL"/>
        </w:rPr>
        <w:t>) o szczególnych rozwiązaniach w zakresie przeciwdziałania wspieraniu agresji na Ukrainę oraz służących ochronie bezpieczeństwa narodowego.</w:t>
      </w:r>
    </w:p>
    <w:p w:rsidR="00CC527A" w:rsidRDefault="00CC527A" w:rsidP="00CC527A">
      <w:pPr>
        <w:numPr>
          <w:ilvl w:val="0"/>
          <w:numId w:val="11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nie podlegam wykluczeniu z postępowania na podstawie </w:t>
      </w:r>
      <w:r>
        <w:rPr>
          <w:rFonts w:ascii="Cambria" w:hAnsi="Cambria" w:cs="Cambria"/>
          <w:sz w:val="22"/>
          <w:szCs w:val="22"/>
        </w:rPr>
        <w:br/>
        <w:t>art. 109 ust. 1 pkt 4 ustawy Pzp,</w:t>
      </w:r>
    </w:p>
    <w:p w:rsidR="00CC527A" w:rsidRPr="00CC527A" w:rsidRDefault="00CC527A" w:rsidP="00CC527A">
      <w:pPr>
        <w:numPr>
          <w:ilvl w:val="0"/>
          <w:numId w:val="11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Oświadczam, że zachodzą w stosunku do mnie podstawy wykluczenia z postępowania na podstawie art. …………. ustawy Pzp (podać mającą zastosowanie podstawę wykluczenia spośród wymienionych w art. 108 ust. 1 pkt 1, 2, 5, 6 lub art. 109 ust. 1 pkt 4 ustawy Pzp). Jednocześnie oświadczam, że w związku z ww. okolicznością, na podstawie art. 110 ust. 2 ustawy Pzp podjąłem następujące środki naprawcze: ………………………………….……………….……….</w:t>
      </w:r>
    </w:p>
    <w:p w:rsidR="00CC527A" w:rsidRDefault="00CC527A" w:rsidP="00CC527A">
      <w:pPr>
        <w:ind w:left="284"/>
      </w:pPr>
      <w:r>
        <w:rPr>
          <w:rFonts w:ascii="Cambria" w:hAnsi="Cambria" w:cs="Cambria"/>
          <w:sz w:val="22"/>
          <w:szCs w:val="22"/>
        </w:rPr>
        <w:t>…………………</w:t>
      </w:r>
      <w:r w:rsidR="00157134">
        <w:rPr>
          <w:rFonts w:ascii="Cambria" w:hAnsi="Cambria" w:cs="Cambria"/>
          <w:sz w:val="22"/>
          <w:szCs w:val="22"/>
        </w:rPr>
        <w:t>…………………………………</w:t>
      </w:r>
      <w:r>
        <w:rPr>
          <w:rFonts w:ascii="Cambria" w:hAnsi="Cambria" w:cs="Cambria"/>
          <w:sz w:val="22"/>
          <w:szCs w:val="22"/>
        </w:rPr>
        <w:t>……………………………………..……………………...……………………………………………………………………..…………………...........………………………………………..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………………………………….(</w:t>
      </w:r>
      <w:r>
        <w:rPr>
          <w:rFonts w:ascii="Cambria" w:hAnsi="Cambria" w:cs="Cambria"/>
          <w:i/>
          <w:sz w:val="22"/>
          <w:szCs w:val="22"/>
        </w:rPr>
        <w:t>wypełnić jeśli dotyczy, jeśli nie dotyczy – skreślić).</w:t>
      </w:r>
    </w:p>
    <w:p w:rsidR="00CC527A" w:rsidRDefault="00CC527A" w:rsidP="00CC527A">
      <w:pPr>
        <w:numPr>
          <w:ilvl w:val="0"/>
          <w:numId w:val="11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C527A" w:rsidRDefault="00CC527A" w:rsidP="00CC527A">
      <w:pPr>
        <w:numPr>
          <w:ilvl w:val="0"/>
          <w:numId w:val="11"/>
        </w:numPr>
        <w:ind w:left="284" w:hanging="284"/>
      </w:pPr>
      <w:r>
        <w:rPr>
          <w:rFonts w:ascii="Cambria" w:hAnsi="Cambria" w:cs="Cambria"/>
          <w:sz w:val="22"/>
          <w:szCs w:val="22"/>
        </w:rPr>
        <w:lastRenderedPageBreak/>
        <w:t>Wskazuję, że dokumenty na potwierdzenie braku podstaw wykluczenia, w sytuacji o której mowa w art. 109 ust. 1 pkt 4 Pzp, znajdują się w formie elektronicznej pod następującymi adresami internetowymi ogólnodostępnych i bezpłatnych baz danych (należy zaznaczyć właściwe):</w:t>
      </w:r>
    </w:p>
    <w:p w:rsidR="00CC527A" w:rsidRDefault="00CC527A" w:rsidP="00CC527A">
      <w:pPr>
        <w:ind w:left="284" w:hanging="284"/>
        <w:rPr>
          <w:rFonts w:ascii="Cambria" w:hAnsi="Cambria" w:cs="Cambria"/>
          <w:sz w:val="22"/>
          <w:szCs w:val="22"/>
        </w:rPr>
      </w:pPr>
    </w:p>
    <w:p w:rsidR="00CC527A" w:rsidRDefault="00CC527A" w:rsidP="00CC527A">
      <w:pPr>
        <w:ind w:left="284" w:hanging="284"/>
        <w:jc w:val="center"/>
        <w:rPr>
          <w:rFonts w:ascii="Cambria" w:hAnsi="Cambria" w:cs="Cambria"/>
          <w:sz w:val="22"/>
          <w:szCs w:val="22"/>
        </w:rPr>
      </w:pP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eastAsia="Cambria" w:hAnsi="Cambria" w:cs="Cambria"/>
          <w:sz w:val="22"/>
          <w:szCs w:val="22"/>
        </w:rPr>
        <w:t xml:space="preserve"> </w:t>
      </w:r>
      <w:hyperlink r:id="rId7" w:history="1">
        <w:r>
          <w:rPr>
            <w:rStyle w:val="Hipercze"/>
            <w:rFonts w:ascii="Cambria" w:hAnsi="Cambria" w:cs="Cambria"/>
            <w:sz w:val="22"/>
            <w:szCs w:val="22"/>
          </w:rPr>
          <w:t>https://ekrs.ms.gov.pl</w:t>
        </w:r>
      </w:hyperlink>
      <w:r>
        <w:rPr>
          <w:rFonts w:ascii="Cambria" w:hAnsi="Cambria" w:cs="Cambria"/>
          <w:sz w:val="22"/>
          <w:szCs w:val="22"/>
        </w:rPr>
        <w:t xml:space="preserve">                                   </w:t>
      </w: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hyperlink r:id="rId8" w:history="1">
        <w:r>
          <w:rPr>
            <w:rStyle w:val="Hipercze"/>
            <w:rFonts w:ascii="Cambria" w:hAnsi="Cambria" w:cs="Cambria"/>
            <w:sz w:val="22"/>
            <w:szCs w:val="22"/>
          </w:rPr>
          <w:t>http://prod.ceidg.gov.pl</w:t>
        </w:r>
      </w:hyperlink>
    </w:p>
    <w:p w:rsidR="00CC527A" w:rsidRDefault="00CC527A" w:rsidP="00CC527A">
      <w:pPr>
        <w:ind w:left="284" w:hanging="284"/>
        <w:rPr>
          <w:rFonts w:ascii="Cambria" w:hAnsi="Cambria" w:cs="Cambria"/>
          <w:sz w:val="22"/>
          <w:szCs w:val="22"/>
        </w:rPr>
      </w:pPr>
    </w:p>
    <w:p w:rsidR="00CC527A" w:rsidRDefault="00CC527A" w:rsidP="00CC527A">
      <w:pPr>
        <w:ind w:left="284" w:hanging="284"/>
        <w:rPr>
          <w:rFonts w:ascii="Cambria" w:hAnsi="Cambria" w:cs="Cambria"/>
          <w:sz w:val="22"/>
          <w:szCs w:val="22"/>
        </w:rPr>
      </w:pPr>
    </w:p>
    <w:p w:rsidR="00CC527A" w:rsidRDefault="00CC527A" w:rsidP="00CC527A">
      <w:pPr>
        <w:ind w:left="284" w:hanging="284"/>
        <w:rPr>
          <w:rFonts w:ascii="Cambria" w:hAnsi="Cambria" w:cs="Cambria"/>
          <w:sz w:val="22"/>
          <w:szCs w:val="22"/>
        </w:rPr>
      </w:pPr>
    </w:p>
    <w:p w:rsidR="00CC527A" w:rsidRDefault="00CC527A" w:rsidP="00CC527A">
      <w:pPr>
        <w:ind w:left="284" w:hanging="284"/>
        <w:rPr>
          <w:rFonts w:ascii="Cambria" w:hAnsi="Cambria" w:cs="Cambria"/>
          <w:sz w:val="22"/>
          <w:szCs w:val="22"/>
        </w:rPr>
      </w:pPr>
    </w:p>
    <w:p w:rsidR="00CC527A" w:rsidRDefault="00CC527A" w:rsidP="00CC527A">
      <w:pPr>
        <w:ind w:left="284" w:hanging="284"/>
        <w:rPr>
          <w:rFonts w:ascii="Cambria" w:hAnsi="Cambria" w:cs="Cambria"/>
          <w:sz w:val="22"/>
          <w:szCs w:val="22"/>
        </w:rPr>
      </w:pPr>
    </w:p>
    <w:p w:rsidR="00CC527A" w:rsidRDefault="00CC527A" w:rsidP="00CC527A">
      <w:pPr>
        <w:rPr>
          <w:rFonts w:ascii="Cambria" w:hAnsi="Cambria" w:cs="Cambria"/>
          <w:sz w:val="22"/>
          <w:szCs w:val="22"/>
        </w:rPr>
      </w:pPr>
    </w:p>
    <w:p w:rsidR="00CC527A" w:rsidRDefault="00CC527A" w:rsidP="00CC527A">
      <w:pPr>
        <w:rPr>
          <w:rFonts w:ascii="Cambria" w:hAnsi="Cambria" w:cs="Cambria"/>
          <w:sz w:val="22"/>
          <w:szCs w:val="22"/>
        </w:rPr>
      </w:pPr>
    </w:p>
    <w:p w:rsidR="00CC527A" w:rsidRDefault="00CC527A" w:rsidP="00CC527A">
      <w:pPr>
        <w:rPr>
          <w:rFonts w:ascii="Cambria" w:hAnsi="Cambria" w:cs="Cambria"/>
          <w:sz w:val="22"/>
          <w:szCs w:val="22"/>
        </w:rPr>
      </w:pPr>
    </w:p>
    <w:p w:rsidR="00CC527A" w:rsidRDefault="00CC527A" w:rsidP="00CC527A">
      <w:pPr>
        <w:rPr>
          <w:rFonts w:ascii="Cambria" w:hAnsi="Cambria" w:cs="Cambria"/>
          <w:sz w:val="22"/>
          <w:szCs w:val="22"/>
        </w:rPr>
      </w:pPr>
    </w:p>
    <w:p w:rsidR="00CC527A" w:rsidRDefault="00CC527A" w:rsidP="00CC527A">
      <w:pPr>
        <w:rPr>
          <w:rFonts w:ascii="Cambria" w:hAnsi="Cambria" w:cs="Cambria"/>
          <w:sz w:val="22"/>
          <w:szCs w:val="22"/>
        </w:rPr>
      </w:pPr>
    </w:p>
    <w:p w:rsidR="00CC527A" w:rsidRDefault="00CC527A" w:rsidP="00CC527A">
      <w:pPr>
        <w:autoSpaceDE w:val="0"/>
        <w:spacing w:before="240" w:after="120"/>
        <w:ind w:right="45"/>
        <w:jc w:val="right"/>
        <w:rPr>
          <w:rFonts w:ascii="Cambria" w:hAnsi="Cambria" w:cs="Cambria"/>
          <w:b/>
          <w:sz w:val="22"/>
          <w:szCs w:val="22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lef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left"/>
        <w:rPr>
          <w:rFonts w:ascii="Cambria" w:hAnsi="Cambria" w:cs="Calibri"/>
          <w:b/>
          <w:sz w:val="22"/>
          <w:szCs w:val="22"/>
        </w:rPr>
      </w:pPr>
    </w:p>
    <w:p w:rsidR="00CC527A" w:rsidRDefault="00CC527A" w:rsidP="00CC527A">
      <w:pPr>
        <w:ind w:left="284" w:right="-1"/>
        <w:jc w:val="left"/>
        <w:rPr>
          <w:rFonts w:ascii="Cambria" w:hAnsi="Cambria" w:cs="Calibri"/>
          <w:b/>
          <w:sz w:val="22"/>
          <w:szCs w:val="22"/>
        </w:rPr>
      </w:pPr>
    </w:p>
    <w:p w:rsidR="00CC527A" w:rsidRDefault="00CC527A" w:rsidP="00CC527A">
      <w:pPr>
        <w:ind w:left="284" w:right="-1"/>
        <w:jc w:val="left"/>
        <w:rPr>
          <w:rFonts w:ascii="Cambria" w:hAnsi="Cambria" w:cs="Calibri"/>
          <w:b/>
          <w:sz w:val="22"/>
          <w:szCs w:val="22"/>
        </w:rPr>
      </w:pPr>
    </w:p>
    <w:p w:rsidR="00CC527A" w:rsidRDefault="00CC527A" w:rsidP="00CC527A">
      <w:pPr>
        <w:ind w:left="284" w:right="-1"/>
        <w:jc w:val="left"/>
        <w:rPr>
          <w:rFonts w:ascii="Cambria" w:hAnsi="Cambria" w:cs="Calibri"/>
          <w:b/>
          <w:sz w:val="22"/>
          <w:szCs w:val="22"/>
        </w:rPr>
      </w:pPr>
    </w:p>
    <w:p w:rsidR="00CC527A" w:rsidRDefault="00CC527A" w:rsidP="00CC527A">
      <w:pPr>
        <w:ind w:left="284" w:right="-1"/>
        <w:jc w:val="left"/>
        <w:rPr>
          <w:rFonts w:ascii="Cambria" w:hAnsi="Cambria" w:cs="Calibri"/>
          <w:b/>
          <w:sz w:val="22"/>
          <w:szCs w:val="22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CC527A" w:rsidRDefault="00CC527A" w:rsidP="00CC527A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157134" w:rsidRDefault="00157134" w:rsidP="00CC527A">
      <w:pPr>
        <w:autoSpaceDE w:val="0"/>
        <w:spacing w:before="240" w:after="120"/>
        <w:ind w:right="45"/>
        <w:jc w:val="right"/>
        <w:rPr>
          <w:rFonts w:ascii="Cambria" w:hAnsi="Cambria" w:cs="Cambria"/>
          <w:b/>
          <w:sz w:val="22"/>
          <w:szCs w:val="22"/>
        </w:rPr>
      </w:pPr>
    </w:p>
    <w:p w:rsidR="00157134" w:rsidRDefault="00157134" w:rsidP="00CC527A">
      <w:pPr>
        <w:autoSpaceDE w:val="0"/>
        <w:spacing w:before="240" w:after="120"/>
        <w:ind w:right="45"/>
        <w:jc w:val="right"/>
        <w:rPr>
          <w:rFonts w:ascii="Cambria" w:hAnsi="Cambria" w:cs="Cambria"/>
          <w:b/>
          <w:sz w:val="22"/>
          <w:szCs w:val="22"/>
        </w:rPr>
      </w:pPr>
    </w:p>
    <w:p w:rsidR="001D60C8" w:rsidRDefault="001D60C8" w:rsidP="00CC527A">
      <w:pPr>
        <w:autoSpaceDE w:val="0"/>
        <w:spacing w:before="240" w:after="120"/>
        <w:ind w:right="45"/>
        <w:jc w:val="right"/>
        <w:rPr>
          <w:rFonts w:ascii="Cambria" w:hAnsi="Cambria" w:cs="Cambria"/>
          <w:b/>
          <w:sz w:val="22"/>
          <w:szCs w:val="22"/>
        </w:rPr>
      </w:pPr>
    </w:p>
    <w:p w:rsidR="00BA460A" w:rsidRPr="00CC527A" w:rsidRDefault="00BA460A" w:rsidP="00CC527A"/>
    <w:sectPr w:rsidR="00BA460A" w:rsidRPr="00CC527A" w:rsidSect="00157134">
      <w:pgSz w:w="11906" w:h="16838"/>
      <w:pgMar w:top="709" w:right="1417" w:bottom="1135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650" w:rsidRDefault="00316650" w:rsidP="00577C2A">
      <w:r>
        <w:separator/>
      </w:r>
    </w:p>
  </w:endnote>
  <w:endnote w:type="continuationSeparator" w:id="0">
    <w:p w:rsidR="00316650" w:rsidRDefault="00316650" w:rsidP="0057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650" w:rsidRDefault="00316650" w:rsidP="00577C2A">
      <w:r>
        <w:separator/>
      </w:r>
    </w:p>
  </w:footnote>
  <w:footnote w:type="continuationSeparator" w:id="0">
    <w:p w:rsidR="00316650" w:rsidRDefault="00316650" w:rsidP="00577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ascii="Cambria" w:eastAsia="Calibri" w:hAnsi="Cambria" w:cs="Cambria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7"/>
    <w:multiLevelType w:val="multi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2F9A7CDA"/>
    <w:name w:val="WW8Num45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1222" w:hanging="360"/>
      </w:pPr>
      <w:rPr>
        <w:rFonts w:ascii="Cambria" w:hAnsi="Cambria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hint="default"/>
      </w:rPr>
    </w:lvl>
  </w:abstractNum>
  <w:abstractNum w:abstractNumId="4" w15:restartNumberingAfterBreak="0">
    <w:nsid w:val="00000013"/>
    <w:multiLevelType w:val="multilevel"/>
    <w:tmpl w:val="00000013"/>
    <w:name w:val="WW8Num56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8"/>
    <w:multiLevelType w:val="singleLevel"/>
    <w:tmpl w:val="00000018"/>
    <w:name w:val="WW8Num61"/>
    <w:lvl w:ilvl="0">
      <w:start w:val="1"/>
      <w:numFmt w:val="bullet"/>
      <w:lvlText w:val=""/>
      <w:lvlJc w:val="left"/>
      <w:pPr>
        <w:tabs>
          <w:tab w:val="num" w:pos="709"/>
        </w:tabs>
        <w:ind w:left="1789" w:hanging="360"/>
      </w:pPr>
      <w:rPr>
        <w:rFonts w:ascii="Symbol" w:hAnsi="Symbol" w:cs="Symbol" w:hint="default"/>
        <w:kern w:val="1"/>
        <w:sz w:val="22"/>
        <w:szCs w:val="22"/>
        <w:lang w:eastAsia="pl-PL"/>
      </w:rPr>
    </w:lvl>
  </w:abstractNum>
  <w:abstractNum w:abstractNumId="6" w15:restartNumberingAfterBreak="0">
    <w:nsid w:val="00000020"/>
    <w:multiLevelType w:val="singleLevel"/>
    <w:tmpl w:val="00000020"/>
    <w:name w:val="WW8Num7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abstractNum w:abstractNumId="7" w15:restartNumberingAfterBreak="0">
    <w:nsid w:val="00000024"/>
    <w:multiLevelType w:val="singleLevel"/>
    <w:tmpl w:val="00000024"/>
    <w:name w:val="WW8Num75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abstractNum w:abstractNumId="8" w15:restartNumberingAfterBreak="0">
    <w:nsid w:val="00000034"/>
    <w:multiLevelType w:val="multilevel"/>
    <w:tmpl w:val="00000034"/>
    <w:name w:val="WW8Num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ascii="Cambria" w:hAnsi="Cambria" w:cs="Cambria" w:hint="default"/>
        <w:b w:val="0"/>
        <w:bCs/>
        <w:i w:val="0"/>
        <w:kern w:val="1"/>
        <w:sz w:val="22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37"/>
    <w:multiLevelType w:val="multilevel"/>
    <w:tmpl w:val="00000037"/>
    <w:name w:val="WW8Num97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4"/>
  </w:num>
  <w:num w:numId="10">
    <w:abstractNumId w:val="6"/>
  </w:num>
  <w:num w:numId="11">
    <w:abstractNumId w:val="7"/>
  </w:num>
  <w:num w:numId="12">
    <w:abstractNumId w:val="9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2A"/>
    <w:rsid w:val="000040EF"/>
    <w:rsid w:val="000423FD"/>
    <w:rsid w:val="000965B2"/>
    <w:rsid w:val="000B7AAC"/>
    <w:rsid w:val="00157134"/>
    <w:rsid w:val="001D60C8"/>
    <w:rsid w:val="001E3FCC"/>
    <w:rsid w:val="0021129F"/>
    <w:rsid w:val="00316650"/>
    <w:rsid w:val="00577C2A"/>
    <w:rsid w:val="005C19C1"/>
    <w:rsid w:val="00696538"/>
    <w:rsid w:val="008678E5"/>
    <w:rsid w:val="008974BB"/>
    <w:rsid w:val="009C0885"/>
    <w:rsid w:val="00B35B54"/>
    <w:rsid w:val="00B55B6F"/>
    <w:rsid w:val="00BA460A"/>
    <w:rsid w:val="00C60F19"/>
    <w:rsid w:val="00CC2BCA"/>
    <w:rsid w:val="00CC527A"/>
    <w:rsid w:val="00E81ED4"/>
    <w:rsid w:val="00F125A2"/>
    <w:rsid w:val="00F3568A"/>
    <w:rsid w:val="00F6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AD390EC-D409-4B8B-9ABA-F144BCEA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7C2A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customStyle="1" w:styleId="Znakiprzypiswdolnych">
    <w:name w:val="Znaki przypisów dolnych"/>
    <w:rsid w:val="00577C2A"/>
    <w:rPr>
      <w:vertAlign w:val="superscript"/>
    </w:rPr>
  </w:style>
  <w:style w:type="character" w:styleId="Odwoanieprzypisudolnego">
    <w:name w:val="footnote reference"/>
    <w:rsid w:val="00577C2A"/>
    <w:rPr>
      <w:vertAlign w:val="superscript"/>
    </w:rPr>
  </w:style>
  <w:style w:type="character" w:styleId="Hipercze">
    <w:name w:val="Hyperlink"/>
    <w:rsid w:val="00CC527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571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134"/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571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134"/>
    <w:rPr>
      <w:rFonts w:ascii="Arial" w:eastAsia="Times New Roman" w:hAnsi="Arial" w:cs="Arial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1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Robert Piekarzewski</cp:lastModifiedBy>
  <cp:revision>10</cp:revision>
  <dcterms:created xsi:type="dcterms:W3CDTF">2023-04-27T08:36:00Z</dcterms:created>
  <dcterms:modified xsi:type="dcterms:W3CDTF">2026-04-20T13:10:00Z</dcterms:modified>
</cp:coreProperties>
</file>